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55903884" name="31a3f5b0-ed54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78285718" name="31a3f5b0-ed54-11f0-8657-8b5df312db66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75967991" name="39f504c0-ed54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6636919" name="39f504c0-ed54-11f0-8657-8b5df312db66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64052699" name="429a7560-ed54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54044454" name="429a7560-ed54-11f0-8657-8b5df312db66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10212320" name="48efdb80-ed54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6455072" name="48efdb80-ed54-11f0-8657-8b5df312db66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17</w:t>
            </w:r>
          </w:p>
          <w:p>
            <w:pPr>
              <w:spacing w:before="0" w:after="0" w:line="240" w:lineRule="auto"/>
            </w:pPr>
            <w:r>
              <w:t>EG/1.OG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52293044" name="16587610-ed53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7483211" name="16587610-ed53-11f0-8657-8b5df312db66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17</w:t>
            </w:r>
          </w:p>
          <w:p>
            <w:pPr>
              <w:spacing w:before="0" w:after="0" w:line="240" w:lineRule="auto"/>
            </w:pPr>
            <w:r>
              <w:t>EG/1.OG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45916260" name="20837540-ed53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5096630" name="20837540-ed53-11f0-8657-8b5df312db66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17</w:t>
            </w:r>
          </w:p>
          <w:p>
            <w:pPr>
              <w:spacing w:before="0" w:after="0" w:line="240" w:lineRule="auto"/>
            </w:pPr>
            <w:r>
              <w:t>EG/1.OG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83447280" name="2aeb5660-ed53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2345960" name="2aeb5660-ed53-11f0-8657-8b5df312db66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17</w:t>
            </w:r>
          </w:p>
          <w:p>
            <w:pPr>
              <w:spacing w:before="0" w:after="0" w:line="240" w:lineRule="auto"/>
            </w:pPr>
            <w:r>
              <w:t>EG/1.OG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79359756" name="373209a0-ed53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6575905" name="373209a0-ed53-11f0-8657-8b5df312db66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17</w:t>
            </w:r>
          </w:p>
          <w:p>
            <w:pPr>
              <w:spacing w:before="0" w:after="0" w:line="240" w:lineRule="auto"/>
            </w:pPr>
            <w:r>
              <w:t>EG/1.OG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75012639" name="3e6b1900-ed53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2265495" name="3e6b1900-ed53-11f0-8657-8b5df312db66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54</w:t>
            </w:r>
          </w:p>
          <w:p>
            <w:pPr>
              <w:spacing w:before="0" w:after="0" w:line="240" w:lineRule="auto"/>
            </w:pPr>
            <w:r>
              <w:t>3.OG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44399547" name="29d7a700-ed54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3814082" name="29d7a700-ed54-11f0-8657-8b5df312db66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Badenerstrasse 54, 8953 Dietikon</w:t>
          </w:r>
        </w:p>
        <w:p>
          <w:pPr>
            <w:spacing w:before="0" w:after="0"/>
          </w:pPr>
          <w:r>
            <w:t>673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